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4FB" w:rsidRPr="009515FA" w:rsidRDefault="00DC44FB" w:rsidP="00DC44FB">
      <w:pPr>
        <w:pStyle w:val="OngenummerdeKopBijlage"/>
        <w:numPr>
          <w:ilvl w:val="0"/>
          <w:numId w:val="30"/>
        </w:numPr>
        <w:rPr>
          <w:b/>
        </w:rPr>
      </w:pPr>
      <w:bookmarkStart w:id="0" w:name="_Toc507501955"/>
      <w:r w:rsidRPr="009515FA">
        <w:rPr>
          <w:b/>
        </w:rPr>
        <w:t>3. Kwaliteitsmanagement, Perceel I</w:t>
      </w:r>
      <w:bookmarkEnd w:id="0"/>
    </w:p>
    <w:p w:rsidR="00DC44FB" w:rsidRPr="009515FA" w:rsidRDefault="009515FA" w:rsidP="00DC44FB">
      <w:pPr>
        <w:pStyle w:val="broodtekst"/>
        <w:rPr>
          <w:u w:val="single"/>
        </w:rPr>
      </w:pPr>
      <w:r w:rsidRPr="009515FA">
        <w:rPr>
          <w:u w:val="single"/>
        </w:rPr>
        <w:t xml:space="preserve">Deze bijlage is </w:t>
      </w:r>
      <w:r w:rsidR="004206AE" w:rsidRPr="009515FA">
        <w:rPr>
          <w:u w:val="single"/>
        </w:rPr>
        <w:t>NVT</w:t>
      </w:r>
      <w:r w:rsidR="00D1399A">
        <w:rPr>
          <w:u w:val="single"/>
        </w:rPr>
        <w:t xml:space="preserve"> voor perceel I </w:t>
      </w:r>
      <w:r w:rsidRPr="009515FA">
        <w:rPr>
          <w:u w:val="single"/>
        </w:rPr>
        <w:t xml:space="preserve"> Noordzee.</w:t>
      </w:r>
    </w:p>
    <w:p w:rsidR="00DC44FB" w:rsidRDefault="00DC44FB" w:rsidP="00DC44FB">
      <w:pPr>
        <w:pStyle w:val="broodtekst"/>
      </w:pPr>
    </w:p>
    <w:p w:rsidR="00DC44FB" w:rsidRDefault="00DC44FB" w:rsidP="00DC44FB">
      <w:pPr>
        <w:pStyle w:val="broodtekst"/>
      </w:pPr>
    </w:p>
    <w:p w:rsidR="00241548" w:rsidRPr="00241548" w:rsidRDefault="00241548" w:rsidP="00241548">
      <w:bookmarkStart w:id="1" w:name="_GoBack"/>
      <w:bookmarkEnd w:id="1"/>
    </w:p>
    <w:sectPr w:rsidR="00241548" w:rsidRPr="00241548" w:rsidSect="00D1399A">
      <w:headerReference w:type="default" r:id="rId9"/>
      <w:footerReference w:type="default" r:id="rId10"/>
      <w:type w:val="continuous"/>
      <w:pgSz w:w="11906" w:h="16838"/>
      <w:pgMar w:top="2268" w:right="1558" w:bottom="1417" w:left="24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909" w:rsidRDefault="00640909" w:rsidP="0088501B">
      <w:r>
        <w:separator/>
      </w:r>
    </w:p>
  </w:endnote>
  <w:endnote w:type="continuationSeparator" w:id="0">
    <w:p w:rsidR="00640909" w:rsidRDefault="0064090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2954209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8F0AC9" w:rsidRDefault="008F0AC9" w:rsidP="008F0AC9">
            <w:pPr>
              <w:pStyle w:val="Voettekst"/>
              <w:jc w:val="right"/>
            </w:pPr>
          </w:p>
          <w:p w:rsidR="008F0AC9" w:rsidRDefault="008F0AC9" w:rsidP="008F0AC9">
            <w:pPr>
              <w:pStyle w:val="Voettekst"/>
              <w:jc w:val="right"/>
            </w:pPr>
          </w:p>
          <w:p w:rsidR="008F0AC9" w:rsidRDefault="008F0AC9" w:rsidP="008F0AC9">
            <w:pPr>
              <w:pStyle w:val="Voettekst"/>
              <w:jc w:val="right"/>
            </w:pPr>
            <w:r w:rsidRPr="004C2401">
              <w:rPr>
                <w:sz w:val="16"/>
                <w:szCs w:val="16"/>
              </w:rPr>
              <w:t xml:space="preserve">Pagina </w:t>
            </w:r>
            <w:r w:rsidRPr="004C2401">
              <w:rPr>
                <w:bCs/>
                <w:sz w:val="16"/>
                <w:szCs w:val="16"/>
              </w:rPr>
              <w:fldChar w:fldCharType="begin"/>
            </w:r>
            <w:r w:rsidRPr="004C2401">
              <w:rPr>
                <w:bCs/>
                <w:sz w:val="16"/>
                <w:szCs w:val="16"/>
              </w:rPr>
              <w:instrText>PAGE</w:instrText>
            </w:r>
            <w:r w:rsidRPr="004C2401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1</w:t>
            </w:r>
            <w:r w:rsidRPr="004C2401">
              <w:rPr>
                <w:bCs/>
                <w:sz w:val="16"/>
                <w:szCs w:val="16"/>
              </w:rPr>
              <w:fldChar w:fldCharType="end"/>
            </w:r>
            <w:r w:rsidRPr="004C2401">
              <w:rPr>
                <w:sz w:val="16"/>
                <w:szCs w:val="16"/>
              </w:rPr>
              <w:t xml:space="preserve"> van </w:t>
            </w:r>
            <w:r w:rsidRPr="004C2401">
              <w:rPr>
                <w:bCs/>
                <w:sz w:val="16"/>
                <w:szCs w:val="16"/>
              </w:rPr>
              <w:fldChar w:fldCharType="begin"/>
            </w:r>
            <w:r w:rsidRPr="004C2401">
              <w:rPr>
                <w:bCs/>
                <w:sz w:val="16"/>
                <w:szCs w:val="16"/>
              </w:rPr>
              <w:instrText>NUMPAGES</w:instrText>
            </w:r>
            <w:r w:rsidRPr="004C2401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1</w:t>
            </w:r>
            <w:r w:rsidRPr="004C240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8F0AC9" w:rsidRDefault="008F0AC9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909" w:rsidRDefault="00640909" w:rsidP="0088501B">
      <w:r>
        <w:separator/>
      </w:r>
    </w:p>
  </w:footnote>
  <w:footnote w:type="continuationSeparator" w:id="0">
    <w:p w:rsidR="00640909" w:rsidRDefault="00640909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99A" w:rsidRDefault="00D1399A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5589B90" wp14:editId="1354BE47">
          <wp:simplePos x="0" y="0"/>
          <wp:positionH relativeFrom="page">
            <wp:posOffset>3618865</wp:posOffset>
          </wp:positionH>
          <wp:positionV relativeFrom="page">
            <wp:posOffset>-9525</wp:posOffset>
          </wp:positionV>
          <wp:extent cx="467995" cy="1580515"/>
          <wp:effectExtent l="0" t="0" r="8255" b="635"/>
          <wp:wrapNone/>
          <wp:docPr id="3" name="Afbeelding 1" descr="Placeholder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Placeholder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471620B"/>
    <w:multiLevelType w:val="hybridMultilevel"/>
    <w:tmpl w:val="F324359E"/>
    <w:lvl w:ilvl="0" w:tplc="7BB2B9C8">
      <w:start w:val="1"/>
      <w:numFmt w:val="non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895513E"/>
    <w:multiLevelType w:val="multilevel"/>
    <w:tmpl w:val="06962652"/>
    <w:numStyleLink w:val="Lijststijl"/>
  </w:abstractNum>
  <w:abstractNum w:abstractNumId="14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6F82458"/>
    <w:multiLevelType w:val="multilevel"/>
    <w:tmpl w:val="6A8E5BD4"/>
    <w:numStyleLink w:val="Stijl2"/>
  </w:abstractNum>
  <w:abstractNum w:abstractNumId="16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>
    <w:nsid w:val="31CB79D8"/>
    <w:multiLevelType w:val="multilevel"/>
    <w:tmpl w:val="06962652"/>
    <w:numStyleLink w:val="Lijststijl"/>
  </w:abstractNum>
  <w:abstractNum w:abstractNumId="19">
    <w:nsid w:val="31E853D2"/>
    <w:multiLevelType w:val="multilevel"/>
    <w:tmpl w:val="06962652"/>
    <w:numStyleLink w:val="Lijststijl"/>
  </w:abstractNum>
  <w:abstractNum w:abstractNumId="2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6A6389A"/>
    <w:multiLevelType w:val="multilevel"/>
    <w:tmpl w:val="6A8E5BD4"/>
    <w:numStyleLink w:val="Stijl2"/>
  </w:abstractNum>
  <w:abstractNum w:abstractNumId="22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DB631B"/>
    <w:multiLevelType w:val="multilevel"/>
    <w:tmpl w:val="06962652"/>
    <w:numStyleLink w:val="Lijststijl"/>
  </w:abstractNum>
  <w:abstractNum w:abstractNumId="24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>
    <w:nsid w:val="5CAF5D0D"/>
    <w:multiLevelType w:val="multilevel"/>
    <w:tmpl w:val="06962652"/>
    <w:numStyleLink w:val="Lijststijl"/>
  </w:abstractNum>
  <w:abstractNum w:abstractNumId="27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8"/>
  </w:num>
  <w:num w:numId="20">
    <w:abstractNumId w:val="13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909"/>
    <w:rsid w:val="000D649C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206AE"/>
    <w:rsid w:val="00450447"/>
    <w:rsid w:val="00451982"/>
    <w:rsid w:val="004B0EA1"/>
    <w:rsid w:val="004D766D"/>
    <w:rsid w:val="0056769E"/>
    <w:rsid w:val="005A4FBE"/>
    <w:rsid w:val="005D2CF1"/>
    <w:rsid w:val="005E046F"/>
    <w:rsid w:val="006006F5"/>
    <w:rsid w:val="00640909"/>
    <w:rsid w:val="006D2E66"/>
    <w:rsid w:val="006F42D7"/>
    <w:rsid w:val="0073653F"/>
    <w:rsid w:val="007F4AEA"/>
    <w:rsid w:val="008125FE"/>
    <w:rsid w:val="0088501B"/>
    <w:rsid w:val="008E3581"/>
    <w:rsid w:val="008F0AC9"/>
    <w:rsid w:val="00905289"/>
    <w:rsid w:val="009515FA"/>
    <w:rsid w:val="009578B9"/>
    <w:rsid w:val="009965D4"/>
    <w:rsid w:val="009A409F"/>
    <w:rsid w:val="009C5CF5"/>
    <w:rsid w:val="00A32591"/>
    <w:rsid w:val="00A77ABF"/>
    <w:rsid w:val="00A863E9"/>
    <w:rsid w:val="00B022C4"/>
    <w:rsid w:val="00B21418"/>
    <w:rsid w:val="00B559E9"/>
    <w:rsid w:val="00B72222"/>
    <w:rsid w:val="00B80650"/>
    <w:rsid w:val="00C36FAA"/>
    <w:rsid w:val="00CA55CC"/>
    <w:rsid w:val="00D1399A"/>
    <w:rsid w:val="00DA3555"/>
    <w:rsid w:val="00DC44FB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40909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rsid w:val="0064090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640909"/>
    <w:pPr>
      <w:pageBreakBefore/>
      <w:spacing w:after="660" w:line="300" w:lineRule="atLeast"/>
    </w:pPr>
    <w:rPr>
      <w:sz w:val="24"/>
    </w:rPr>
  </w:style>
  <w:style w:type="character" w:customStyle="1" w:styleId="broodtekstChar3">
    <w:name w:val="broodtekst Char3"/>
    <w:link w:val="broodtekst"/>
    <w:locked/>
    <w:rsid w:val="00640909"/>
    <w:rPr>
      <w:rFonts w:ascii="Verdana" w:eastAsia="DejaVu Sans" w:hAnsi="Verdana" w:cs="Times New Roman"/>
      <w:szCs w:val="20"/>
      <w:lang w:eastAsia="nl-NL"/>
    </w:rPr>
  </w:style>
  <w:style w:type="character" w:customStyle="1" w:styleId="OngenummerdeKopBijlageChar">
    <w:name w:val="OngenummerdeKopBijlage Char"/>
    <w:link w:val="OngenummerdeKopBijlage"/>
    <w:locked/>
    <w:rsid w:val="00640909"/>
    <w:rPr>
      <w:rFonts w:ascii="Verdana" w:eastAsia="DejaVu Sans" w:hAnsi="Verdana" w:cs="Times New Roman"/>
      <w:sz w:val="24"/>
      <w:szCs w:val="20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40909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rsid w:val="0064090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640909"/>
    <w:pPr>
      <w:pageBreakBefore/>
      <w:spacing w:after="660" w:line="300" w:lineRule="atLeast"/>
    </w:pPr>
    <w:rPr>
      <w:sz w:val="24"/>
    </w:rPr>
  </w:style>
  <w:style w:type="character" w:customStyle="1" w:styleId="broodtekstChar3">
    <w:name w:val="broodtekst Char3"/>
    <w:link w:val="broodtekst"/>
    <w:locked/>
    <w:rsid w:val="00640909"/>
    <w:rPr>
      <w:rFonts w:ascii="Verdana" w:eastAsia="DejaVu Sans" w:hAnsi="Verdana" w:cs="Times New Roman"/>
      <w:szCs w:val="20"/>
      <w:lang w:eastAsia="nl-NL"/>
    </w:rPr>
  </w:style>
  <w:style w:type="character" w:customStyle="1" w:styleId="OngenummerdeKopBijlageChar">
    <w:name w:val="OngenummerdeKopBijlage Char"/>
    <w:link w:val="OngenummerdeKopBijlage"/>
    <w:locked/>
    <w:rsid w:val="00640909"/>
    <w:rPr>
      <w:rFonts w:ascii="Verdana" w:eastAsia="DejaVu Sans" w:hAnsi="Verdana" w:cs="Times New Roman"/>
      <w:sz w:val="24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09B4A-912D-4BBD-B2C7-A48932A17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Werf, Alfred van der (CIV)</dc:creator>
  <cp:lastModifiedBy>Werf, Alfred van der (CIV)</cp:lastModifiedBy>
  <cp:revision>10</cp:revision>
  <dcterms:created xsi:type="dcterms:W3CDTF">2018-03-12T14:42:00Z</dcterms:created>
  <dcterms:modified xsi:type="dcterms:W3CDTF">2018-04-17T11:02:00Z</dcterms:modified>
</cp:coreProperties>
</file>